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Brandschutzplatte unter Beleuchtung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4199680" name="d00a2340-eba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4103272" name="d00a2340-eba2-11f0-b2ba-5b6c249bc4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5446881" name="d6f16920-eba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2552607" name="d6f16920-eba2-11f0-b2ba-5b6c249bc4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5669979" name="145cad60-eba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7012231" name="145cad60-eba3-11f0-b2ba-5b6c249bc4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5723745" name="181d85f0-eba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7299673" name="181d85f0-eba3-11f0-b2ba-5b6c249bc4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8724674" name="58ba4920-eba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31390" name="58ba4920-eba5-11f0-b2ba-5b6c249bc4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5718814" name="5e1e4a60-eba5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8924637" name="5e1e4a60-eba5-11f0-b2ba-5b6c249bc4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Fenstersimms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Fenstersimms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73772427" name="99531f4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3051392" name="99531f40-eba8-11f0-b2ba-5b6c249bc4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82121214" name="a0b9ce50-eba8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2670257" name="a0b9ce50-eba8-11f0-b2ba-5b6c249bc4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Garage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/ Türe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9470701" name="d511f260-ebb0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2098265" name="d511f260-ebb0-11f0-b2ba-5b6c249bc4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83672957" name="eea41eb0-ebb0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06711555" name="eea41eb0-ebb0-11f0-b2ba-5b6c249bc4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70779760" name="b49863b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8546300" name="b49863b0-ebb1-11f0-b2ba-5b6c249bc4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62718317" name="ba413620-ebb1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50508873" name="ba413620-ebb1-11f0-b2ba-5b6c249bc4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Mischerei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VM-19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07044484" name="5ef9071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69490599" name="5ef90710-ebb2-11f0-b2ba-5b6c249bc4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21452382" name="63430cd0-ebb2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7232121" name="63430cd0-ebb2-11f0-b2ba-5b6c249bc4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Balkon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Balkonbrüstung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Balkonbrüstung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4555566" name="f1bdda7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7455797" name="f1bdda70-ebb3-11f0-b2ba-5b6c249bc4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41025432" name="f73d2be0-ebb3-11f0-b2ba-5b6c249bc4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5944034" name="f73d2be0-ebb3-11f0-b2ba-5b6c249bc4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Saxweg 5, 9470 Buchs</w:t>
          </w:r>
        </w:p>
        <w:p>
          <w:pPr>
            <w:spacing w:before="0" w:after="0"/>
          </w:pPr>
          <w:r>
            <w:t>655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footer.xml" Type="http://schemas.openxmlformats.org/officeDocument/2006/relationships/footer" Id="rId2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